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[보도자료 초안] 누리항공, 청주-후쿠오카 하늘길 연다</w:t>
      </w:r>
    </w:p>
    <w:p>
      <w:r>
        <w:t>지역 항공사 누리항공(대표 한서진)이 10월 16일 청주국제공항에서 후쿠오카로 향하는 첫 국제선 정기편을 띄운다. 충청권에서 일본 규슈로 가는 첫 직항 정기 노선이다.</w:t>
      </w:r>
    </w:p>
    <w:p>
      <w:r>
        <w:t>신규 노선은 주 5회(월·화·목·금·일) 운항하며, 오전 9시 20분 청주를 출발해 현지시각 11시 후쿠오카에 도착한다. 취항 기념 프로모션으로 편도 89,000원(유류할증료 포함) 운임을 선보이며, 예약 판매는 8월 10일 시작한다.</w:t>
      </w:r>
    </w:p>
    <w:p>
      <w:r>
        <w:t>한서진 대표는 "충청권 여행객이 인천까지 올라가며 버리던 왕복 4시간을 돌려드리는 노선"이라며 "주 5회로 시작해 수요에 맞춰 늘려가겠다"고 밝혔다.</w:t>
      </w:r>
    </w:p>
    <w:p>
      <w:r>
        <w:t>(배포일 미정 — 슬롯 최종 확정 후 마케팅팀 승인 필요)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